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BP Badenerstrasse 56 Dietikon </w:t>
          </w:r>
        </w:p>
        <w:p>
          <w:pPr>
            <w:spacing w:before="0" w:after="0"/>
          </w:pPr>
          <w:r>
            <w:t>7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